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2120018" name="019ea62d-1498-7252-8255-595a47934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452274" name="019ea62d-1498-7252-8255-595a47934a2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Esssaal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9329219" name="019ea631-4872-7578-b7f1-6d13abf8c7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8066070" name="019ea631-4872-7578-b7f1-6d13abf8c7d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Gang/Treppe Hotel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7101044" name="019ea63f-1968-72a8-bfef-987ce895f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115358" name="019ea63f-1968-72a8-bfef-987ce895f8f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Toilleten und Lieferanteneingang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4404128" name="019ea681-6596-7bc3-81d4-8690459762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602702" name="019ea681-6596-7bc3-81d4-86904597626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Lagerraum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5133426" name="019ea687-48b1-7ab5-98af-32b2c4efef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606003" name="019ea687-48b1-7ab5-98af-32b2c4efefc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2282475" name="019ea688-e919-7b3a-97e2-238a53760b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111668" name="019ea688-e919-7b3a-97e2-238a53760b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6088461" name="019ea723-938e-7af4-bccb-cd6f60a29b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841205" name="019ea723-938e-7af4-bccb-cd6f60a29b2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152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1349413" name="019ea72d-a28e-7287-8b00-2aa2dd4d2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037411" name="019ea72d-a28e-7287-8b00-2aa2dd4d29d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9693407" name="019ea742-551f-7be9-8123-48be36ffa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434753" name="019ea742-551f-7be9-8123-48be36ffa1a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261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0130508" name="019ea755-0a18-76eb-bf86-cd893347e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935756" name="019ea755-0a18-76eb-bf86-cd893347ea4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273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9488044" name="019ea75b-f8f4-70cc-94d5-ddde3de202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630968" name="019ea75b-f8f4-70cc-94d5-ddde3de2028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268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4972157" name="019ea75f-3e0a-70f2-a8d0-338340b6a4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999607" name="019ea75f-3e0a-70f2-a8d0-338340b6a46b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6989137" name="019ea770-6d41-7ceb-a67c-fb6ed21263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5146628" name="019ea770-6d41-7ceb-a67c-fb6ed212635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9188275" name="019ea779-03cf-7dd7-8847-3fadb94965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436566" name="019ea779-03cf-7dd7-8847-3fadb949651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7912921" name="019ea792-eaf6-754c-9f4b-8d03a8c72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904072" name="019ea792-eaf6-754c-9f4b-8d03a8c72bc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6889773" name="019ea79a-c052-7cd6-994b-10b29cc004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015559" name="019ea79a-c052-7cd6-994b-10b29cc004ab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8567855" name="019ea637-022e-734b-a697-583bd8ce6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575336" name="019ea637-022e-734b-a697-583bd8ce696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1828590" name="019ea637-9cc6-70de-9760-da3f6ed6e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685863" name="019ea637-9cc6-70de-9760-da3f6ed6ee5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5231981" name="019ea61a-536b-75fa-9d68-281bd2cfb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1068209" name="019ea61a-536b-75fa-9d68-281bd2cfbfb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Spensa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7295838" name="019ea622-6750-7948-97a3-582f0990a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2964686" name="019ea622-6750-7948-97a3-582f0990adf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Sportraum-WC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6339794" name="019ea629-ce18-718d-b13e-d3032ca5f9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337703" name="019ea629-ce18-718d-b13e-d3032ca5f96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6886414" name="019ea62c-32a7-7811-acf2-284aaa1bb3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405610" name="019ea62c-32a7-7811-acf2-284aaa1bb34c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6697939" name="019ea688-78e7-759c-a488-52c0ad4372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0738794" name="019ea688-78e7-759c-a488-52c0ad43725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7722521" name="019ea722-e978-76be-b9a7-60a4794186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62907" name="019ea722-e978-76be-b9a7-60a4794186b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5622088" name="019ea72c-7fc5-741f-95e8-9cd2a55d12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034052" name="019ea72c-7fc5-741f-95e8-9cd2a55d121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158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8599973" name="019ea737-6d86-74f7-bf5c-ba3a6037c4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925544" name="019ea737-6d86-74f7-bf5c-ba3a6037c4b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3238343" name="019ea741-5cf5-7ef9-bacd-b97b819dd6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03186" name="019ea741-5cf5-7ef9-bacd-b97b819dd6e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261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726089" name="019ea753-70f7-74b3-a879-ad4528c9e8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018557" name="019ea753-70f7-74b3-a879-ad4528c9e8ec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273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2674318" name="019ea75b-38b4-76ca-872f-d45efa5bc5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915212" name="019ea75b-38b4-76ca-872f-d45efa5bc5a8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268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0524937" name="019ea75e-30a2-7da3-818d-b76e04a877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335810" name="019ea75e-30a2-7da3-818d-b76e04a8772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2350873" name="019ea76f-51c7-798c-abef-e6ca7d5897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524850" name="019ea76f-51c7-798c-abef-e6ca7d589760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5265724" name="019ea772-208c-77cd-812d-f73b25fdf2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5782137" name="019ea772-208c-77cd-812d-f73b25fdf2d5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6502612" name="019ea77b-5ad0-77ef-87c1-693210080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446292" name="019ea77b-5ad0-77ef-87c1-69321008071a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847887" name="019ea79a-5b54-762d-8818-7f08ee82d8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564851" name="019ea79a-5b54-762d-8818-7f08ee82d8f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7125995" name="019ea79c-5092-7b72-b107-d98a33e7e1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509758" name="019ea79c-5092-7b72-b107-d98a33e7e13d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3412194" name="019ea79d-5c19-7bfe-9e49-649f12c172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926223" name="019ea79d-5c19-7bfe-9e49-649f12c172ee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Spensa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1825597" name="019ea623-4cf3-7517-ade3-fd53380ec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491647" name="019ea623-4cf3-7517-ade3-fd53380ec79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3230032" name="019ea624-8017-7966-999e-f5d35e6c96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378704" name="019ea624-8017-7966-999e-f5d35e6c969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Hintereingang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9451502" name="019ea625-e89f-7523-a622-8dead563a7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673301" name="019ea625-e89f-7523-a622-8dead563a797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352652" name="019ea628-6dea-7452-8933-f0ff355fd3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755802" name="019ea628-6dea-7452-8933-f0ff355fd33e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Sportraum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5546267" name="019ea62b-63e2-7d14-9fa4-b79586ff7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467191" name="019ea62b-63e2-7d14-9fa4-b79586ff763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Esssaal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4170470" name="019ea62e-9c85-7f76-9973-d42dfde179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1591817" name="019ea62e-9c85-7f76-9973-d42dfde1795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9145385" name="019ea636-3933-7396-9be7-b3d8dee3aa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418047" name="019ea636-3933-7396-9be7-b3d8dee3aa56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7771117" name="019ea641-2c53-7a74-b1a1-a5731640a3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371182" name="019ea641-2c53-7a74-b1a1-a5731640a38b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499191" name="019ea643-1f1b-72c8-b676-365d4c48de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73137" name="019ea643-1f1b-72c8-b676-365d4c48deb9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Reception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1928111" name="019ea65b-a53a-7c4f-8477-009ac9ef1d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7395751" name="019ea65b-a53a-7c4f-8477-009ac9ef1d2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6800050" name="019ea67b-4510-7ec8-a6b9-55a27a560f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745772" name="019ea67b-4510-7ec8-a6b9-55a27a560fe9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Boilerraum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8267804" name="019ea67d-00b6-7479-92ca-539132e766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916762" name="019ea67d-00b6-7479-92ca-539132e76604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Toilleten und Lieferanteneingang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8296454" name="019ea683-3280-7199-b400-0eac7e0e25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4187" name="019ea683-3280-7199-b400-0eac7e0e25cc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Lagerraum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7695753" name="019ea685-64c5-7454-9505-dff9ddf54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062030" name="019ea685-64c5-7454-9505-dff9ddf54c58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Weinkeller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0416113" name="019ea68d-7938-720c-8730-482c7f53c7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137912" name="019ea68d-7938-720c-8730-482c7f53c714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9062736" name="019ea725-c6c2-78a2-9d28-51cc1b3acc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815398" name="019ea725-c6c2-78a2-9d28-51cc1b3acc9a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0392948" name="019ea726-fe79-71dc-adff-9695656051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029679" name="019ea726-fe79-71dc-adff-969565605178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1.Stock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9605268" name="019ea728-c5db-7a5a-a844-2a25988c93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2816762" name="019ea728-c5db-7a5a-a844-2a25988c936b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1387236" name="019ea72d-3872-730f-be70-24b74edecd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879595" name="019ea72d-3872-730f-be70-24b74edecd5d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158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6909986" name="019ea739-3546-76d1-8219-a6b37770b7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909907" name="019ea739-3546-76d1-8219-a6b37770b78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6560157" name="019ea743-614a-78ca-be58-9dca5c4c89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69807" name="019ea743-614a-78ca-be58-9dca5c4c8996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1.Stock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0011507" name="019ea744-b77f-7ba1-9ba3-e87505239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901187" name="019ea744-b77f-7ba1-9ba3-e8750523954c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328597" name="019ea773-22f5-7ab2-8271-fc20ce9dca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2231027" name="019ea773-22f5-7ab2-8271-fc20ce9dca73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1167438" name="019ea77b-00da-746b-ad06-a875f52d0b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273887" name="019ea77b-00da-746b-ad06-a875f52d0b56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0315918" name="019ea793-f44b-798b-9818-4238009e8b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665256" name="019ea793-f44b-798b-9818-4238009e8b8a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5765770" name="019ea797-5f02-76ff-9c89-3895621b7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200667" name="019ea797-5f02-76ff-9c89-3895621b7db9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2099237" name="019ea799-4df8-71d7-a299-a79c4dbcc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063658" name="019ea799-4df8-71d7-a299-a79c4dbccae0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2901745" name="019ea627-877c-7a72-8491-5117b5c99c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456896" name="019ea627-877c-7a72-8491-5117b5c99c5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Esssaal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0176648" name="019ea62f-82a9-7a15-92dd-376508d927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105441" name="019ea62f-82a9-7a15-92dd-376508d9270a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5795904" name="019ea643-bd8d-70ff-aca0-d299ef44a1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646156" name="019ea643-bd8d-70ff-aca0-d299ef44a1e5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Bowlingbahn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53916677" name="019ea671-aad5-7af4-ab3a-a38eb9c2a0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389780" name="019ea671-aad5-7af4-ab3a-a38eb9c2a0ca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8853580" name="019ea67b-bf09-7bf5-8591-af49456d8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4596710" name="019ea67b-bf09-7bf5-8591-af49456d8396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9011005" name="019ea726-83e4-7298-8127-23f055dde0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863979" name="019ea726-83e4-7298-8127-23f055dde0c0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1.Stock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6500158" name="019ea729-befa-7bba-aaa0-168d340d1a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990716" name="019ea729-befa-7bba-aaa0-168d340d1a96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158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7007415" name="019ea739-8586-7349-87fa-9cb6068648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767775" name="019ea739-8586-7349-87fa-9cb6068648ff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7400831" name="019ea742-abf7-7e3a-ba3d-0eb35a416f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7308411" name="019ea742-abf7-7e3a-ba3d-0eb35a416fc3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172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8925201" name="019ea744-2d24-70ff-8771-bd95f0fab8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21056" name="019ea744-2d24-70ff-8771-bd95f0fab80a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1.Stock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2151599" name="019ea745-5266-7546-9431-50b48aeaa8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368746" name="019ea745-5266-7546-9431-50b48aeaa8a5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08427985" name="019ea794-4451-7f87-9521-339a085a7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756002" name="019ea794-4451-7f87-9521-339a085a7ccf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725902" name="019ea798-3d72-71e4-a62b-9836a3665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9794339" name="019ea798-3d72-71e4-a62b-9836a3665a7d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Wohnung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0707673" name="019ea799-d8df-7d60-9683-81d3562472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100837" name="019ea799-d8df-7d60-9683-81d35624725e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9797245" name="019ea61d-bb3a-734a-a3dd-662accf58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761712" name="019ea61d-bb3a-734a-a3dd-662accf58f0b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Sportraum-WC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00911993" name="019ea62a-c925-7511-a65a-47ebe90c8a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332064" name="019ea62a-c925-7511-a65a-47ebe90c8aff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unter Treppe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48821983" name="019ea667-ecdc-7203-a1a0-7a5b5734b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250046" name="019ea667-ecdc-7203-a1a0-7a5b5734b638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Bowlinghalle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0164383" name="019ea669-35dd-7233-8771-7895426a19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857898" name="019ea669-35dd-7233-8771-7895426a19fc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811098" name="019ea625-359e-7fa7-a68e-ae8987eced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9198592" name="019ea625-359e-7fa7-a68e-ae8987eced75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UG-DG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3640745" name="019ea7bb-26dd-755f-9f15-362483497e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241220" name="019ea7bb-26dd-755f-9f15-362483497e38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Hintereingang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26302458" name="019ea61f-32a2-7f26-b733-9de2ca6e4c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224675" name="019ea61f-32a2-7f26-b733-9de2ca6e4cd3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9203803" name="019ea620-d66f-7573-9976-fe148cb397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467750" name="019ea620-d66f-7573-9976-fe148cb397bd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Spensa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1056180" name="019ea621-9e8e-7ee5-9dc7-923a58bf56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480617" name="019ea621-9e8e-7ee5-9dc7-923a58bf56ec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8411244" name="019ea667-2056-726f-8cc7-d74111623d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589924" name="019ea667-2056-726f-8cc7-d74111623d73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Bowlingbahn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10737607" name="019ea66f-42de-721d-8394-54b2a79d8f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484389" name="019ea66f-42de-721d-8394-54b2a79d8f06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36790331" name="019ea676-55e4-79e7-8eb2-0cf731591f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4724477" name="019ea676-55e4-79e7-8eb2-0cf731591ff7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9703166" name="019ea67a-1c97-7597-973f-f3a741a46b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431186" name="019ea67a-1c97-7597-973f-f3a741a46b03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158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0189983" name="019ea73a-3097-7f0d-8922-e9341e0c63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688641" name="019ea73a-3097-7f0d-8922-e9341e0c631c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4930963" name="019ea772-8a2f-79eb-8fb1-43a2c01328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272335" name="019ea772-8a2f-79eb-8fb1-43a2c013280d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Bar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Waschbecken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9728475" name="019ea676-e4cc-7500-9c85-c9f096332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043420" name="019ea676-e4cc-7500-9c85-c9f096332603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Toilette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Boden/Wände/Decke </w:t>
            </w:r>
          </w:p>
        </w:tc>
        <w:tc>
          <w:p>
            <w:pPr>
              <w:spacing w:before="0" w:after="0" w:line="240" w:lineRule="auto"/>
            </w:pPr>
            <w:r>
              <w:t>Einbau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8305517" name="019ea663-3cc3-782c-9f5e-7d5ab2af5e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663355" name="019ea663-3cc3-782c-9f5e-7d5ab2af5e1a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Elektroverteilung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2514736" name="019ea66a-bedc-775e-a991-803c1c8283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578562" name="019ea66a-bedc-775e-a991-803c1c828344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Bowlingbahn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Brandschutz hinter Leuchtmittel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3652746" name="019ea66d-60d0-7194-9d68-08a5b30d18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772073" name="019ea66d-60d0-7194-9d68-08a5b30d18e0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Bowlingbahn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Akkustikplatten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4913805" name="019ea670-7417-7afc-b958-dcb23fc226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258489" name="019ea670-7417-7afc-b958-dcb23fc226b5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Akkustikplatten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0306296" name="019ea722-30bb-70b5-bcd0-3f14d01711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764800" name="019ea722-30bb-70b5-bcd0-3f14d0171195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152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Akkustikplatten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8062818" name="019ea72b-6caf-781b-9177-90dcfb9fc9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65950" name="019ea72b-6caf-781b-9177-90dcfb9fc92c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Lagerraum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Rohrummantelung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4472318" name="019ea686-5da5-7d19-92ce-ef16e02e57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309234" name="019ea686-5da5-7d19-92ce-ef16e02e5701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Anschlüsse Heizsystem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8257426" name="019ea67e-47b1-7d53-9fd8-8e001b832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385045" name="019ea67e-47b1-7d53-9fd8-8e001b832589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Weinkeller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senkrechte Trennwände, lose montiert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0794583" name="019ea68e-2276-7739-aebe-e109eb6169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560151" name="019ea68e-2276-7739-aebe-e109eb616923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155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8271879" name="019ea724-c658-7910-b39d-fc5687b6d4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166960" name="019ea724-c658-7910-b39d-fc5687b6d45a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Abdeckung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7115678" name="019ea74a-536d-70b8-8ef3-458277e689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821349" name="019ea74a-536d-70b8-8ef3-458277e689e7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261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2101599" name="019ea755-766e-71ec-bb22-89a360b92e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108667" name="019ea755-766e-71ec-bb22-89a360b92e13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273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7693765" name="019ea75c-639b-7e25-8bca-065699a89a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623118" name="019ea75c-639b-7e25-8bca-065699a89a6f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268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15071428" name="019ea75f-a873-75a8-84dd-1ffe0af51f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756482" name="019ea75f-a873-75a8-84dd-1ffe0af51ffc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Seminarraum 2, 3.OG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7785791" name="019ea770-dc4b-72a6-9ecf-9222abddf6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1759862" name="019ea770-dc4b-72a6-9ecf-9222abddf692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3.OG</w:t>
            </w:r>
          </w:p>
        </w:tc>
        <w:tc>
          <w:p>
            <w:pPr>
              <w:spacing w:before="0" w:after="0" w:line="240" w:lineRule="auto"/>
            </w:pPr>
            <w:r>
              <w:t>Träger Brandschutz</w:t>
            </w:r>
          </w:p>
        </w:tc>
        <w:tc>
          <w:p>
            <w:pPr>
              <w:spacing w:before="0" w:after="0" w:line="240" w:lineRule="auto"/>
            </w:pPr>
            <w:r>
              <w:t>Spritzmassen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5045849" name="019ea77d-9ba6-709f-98b2-65d2e5b3c0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463168" name="019ea77d-9ba6-709f-98b2-65d2e5b3c01b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Sämtliche Holzbauteile 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4271294" name="019ea69e-31d2-76da-b011-67970915e7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412304" name="019ea69e-31d2-76da-b011-67970915e7ab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4849104" name="019ea68b-531a-711d-b1b8-b32ac4febd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9007749" name="019ea68b-531a-711d-b1b8-b32ac4febdcc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1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Hotel Bahnhofstrasse 5, Möriken-Wildegg </w:t>
          </w:r>
        </w:p>
        <w:p>
          <w:pPr>
            <w:spacing w:before="0" w:after="0"/>
          </w:pPr>
          <w:r>
            <w:t>971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footer.xml" Type="http://schemas.openxmlformats.org/officeDocument/2006/relationships/footer" Id="rId115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